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6DB06" w14:textId="36DF8002"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586076" w:rsidRPr="00586076">
        <w:t xml:space="preserve">6 </w:t>
      </w:r>
      <w:r>
        <w:t xml:space="preserve">–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586076">
        <w:t>Formulier referenties</w:t>
      </w:r>
    </w:p>
    <w:p w14:paraId="2436DB07" w14:textId="77777777" w:rsidR="00583EA0" w:rsidRDefault="00583EA0" w:rsidP="00583EA0">
      <w:r>
        <w:t>De grijze teksten met toelichting in de gele velden dienen te worden vervangen door invullingen van de gegadigde.</w:t>
      </w:r>
    </w:p>
    <w:p w14:paraId="2436DB08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14:paraId="2436DB0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DB09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DB0A" w14:textId="77777777" w:rsidR="00583EA0" w:rsidRDefault="00583EA0">
            <w:r>
              <w:t>Inschrijver</w:t>
            </w:r>
          </w:p>
        </w:tc>
      </w:tr>
      <w:tr w:rsidR="00583EA0" w14:paraId="2436DB0F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DB0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DB0D" w14:textId="77777777"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436DB0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2436DB1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DB1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DB11" w14:textId="77777777"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436DB1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2436DB1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DB14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DB15" w14:textId="77777777" w:rsidR="00583EA0" w:rsidRDefault="00583EA0">
            <w:r>
              <w:t xml:space="preserve">Referentieproject </w:t>
            </w:r>
          </w:p>
        </w:tc>
      </w:tr>
      <w:tr w:rsidR="00583EA0" w14:paraId="2436DB1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DB1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DB18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436DB1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2436DB1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DB1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DB1C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436DB1D" w14:textId="0206ED17" w:rsidR="00583EA0" w:rsidRPr="0035724E" w:rsidRDefault="0018094F">
            <w:pPr>
              <w:rPr>
                <w:b/>
                <w:bCs/>
                <w:highlight w:val="lightGray"/>
              </w:rPr>
            </w:pPr>
            <w:r>
              <w:rPr>
                <w:b/>
                <w:bCs/>
                <w:highlight w:val="lightGray"/>
              </w:rPr>
              <w:t>Invullen</w:t>
            </w:r>
          </w:p>
        </w:tc>
      </w:tr>
      <w:tr w:rsidR="00583EA0" w14:paraId="2436DB28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DB1F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DB22" w14:textId="02B8B871" w:rsidR="00583EA0" w:rsidRDefault="00583EA0">
            <w:r>
              <w:t>Referentie heeft betrekking op: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436DB23" w14:textId="3ADB42F9" w:rsidR="00583EA0" w:rsidRDefault="00583EA0">
            <w:r>
              <w:sym w:font="Wingdings" w:char="F06F"/>
            </w:r>
            <w:r>
              <w:t xml:space="preserve">  Kerncompetentie </w:t>
            </w:r>
            <w:r w:rsidR="002B72FD">
              <w:t>OPK</w:t>
            </w:r>
          </w:p>
          <w:p w14:paraId="2436DB27" w14:textId="4EAC8493" w:rsidR="00583EA0" w:rsidRDefault="00583EA0">
            <w:r>
              <w:sym w:font="Wingdings" w:char="F06F"/>
            </w:r>
            <w:r>
              <w:t xml:space="preserve">  Kerncompetentie </w:t>
            </w:r>
            <w:r w:rsidR="002B72FD">
              <w:t>Glas</w:t>
            </w:r>
          </w:p>
        </w:tc>
      </w:tr>
      <w:tr w:rsidR="00583EA0" w14:paraId="2436DB2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DB29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DB2A" w14:textId="77777777" w:rsidR="00583EA0" w:rsidRDefault="00583EA0">
            <w:r>
              <w:t>Naam en adres opdrachtgever:</w:t>
            </w:r>
          </w:p>
        </w:tc>
      </w:tr>
      <w:tr w:rsidR="00583EA0" w14:paraId="2436DB2F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DB2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DB2D" w14:textId="77777777"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436DB2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2436DB3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DB3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DB31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436DB3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2436DB3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DB3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DB35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436DB3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2436DB37" w14:textId="77777777" w:rsidR="00583EA0" w:rsidRDefault="00583EA0">
            <w:pPr>
              <w:rPr>
                <w:highlight w:val="lightGray"/>
              </w:rPr>
            </w:pPr>
          </w:p>
          <w:p w14:paraId="2436DB3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2436DB3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DB3A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DB3B" w14:textId="77777777" w:rsidR="00583EA0" w:rsidRDefault="00583EA0">
            <w:r>
              <w:t>Nadere informatie referentieproject</w:t>
            </w:r>
          </w:p>
        </w:tc>
      </w:tr>
      <w:tr w:rsidR="00583EA0" w14:paraId="2436DB4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DB3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DB3E" w14:textId="77777777"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436DB3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2436DB40" w14:textId="77777777" w:rsidR="00583EA0" w:rsidRDefault="00583EA0">
            <w:pPr>
              <w:rPr>
                <w:highlight w:val="lightGray"/>
              </w:rPr>
            </w:pPr>
          </w:p>
          <w:p w14:paraId="2436DB4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14:paraId="2436DB4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DB43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DB44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436DB4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2436DB4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DB4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DB48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436DB4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14:paraId="2436DB4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DB4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DB4C" w14:textId="77777777"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436DB4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14:paraId="2436DB5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DB4F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DB50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436DB5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2436DB5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DB53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DB54" w14:textId="77777777" w:rsidR="00583EA0" w:rsidRDefault="00583EA0">
            <w:r>
              <w:t>Datum van oplevering</w:t>
            </w:r>
          </w:p>
          <w:p w14:paraId="2436DB55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436DB5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2436DB5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36DB5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36DB59" w14:textId="77777777" w:rsidR="00583EA0" w:rsidRDefault="00583EA0">
            <w:r>
              <w:t>Contractvorm:</w:t>
            </w:r>
          </w:p>
          <w:p w14:paraId="2436DB5A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436DB5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14:paraId="2436DB6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36DB5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436DB5E" w14:textId="77777777"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436DB5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14:paraId="2436DB64" w14:textId="77777777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36DB61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436DB62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436DB6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14:paraId="2436DB68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36DB65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436DB66" w14:textId="77777777"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436DB6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14:paraId="2436DB70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DB69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DB6A" w14:textId="77777777"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436DB6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2436DB6C" w14:textId="77777777" w:rsidR="00583EA0" w:rsidRDefault="00583EA0">
            <w:pPr>
              <w:rPr>
                <w:highlight w:val="lightGray"/>
              </w:rPr>
            </w:pPr>
          </w:p>
          <w:p w14:paraId="2436DB6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werkzaamheden uitgevoerd door combinant(en)</w:t>
            </w:r>
          </w:p>
          <w:p w14:paraId="2436DB6E" w14:textId="77777777" w:rsidR="00583EA0" w:rsidRDefault="00583EA0">
            <w:pPr>
              <w:rPr>
                <w:highlight w:val="lightGray"/>
              </w:rPr>
            </w:pPr>
          </w:p>
          <w:p w14:paraId="2436DB6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2436DB71" w14:textId="77777777" w:rsidR="00583EA0" w:rsidRDefault="00583EA0" w:rsidP="00583EA0">
      <w:pPr>
        <w:pStyle w:val="colofontitel"/>
      </w:pPr>
    </w:p>
    <w:p w14:paraId="2436DB72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23751997">
    <w:abstractNumId w:val="0"/>
  </w:num>
  <w:num w:numId="2" w16cid:durableId="1462190776">
    <w:abstractNumId w:val="3"/>
  </w:num>
  <w:num w:numId="3" w16cid:durableId="1051998845">
    <w:abstractNumId w:val="7"/>
  </w:num>
  <w:num w:numId="4" w16cid:durableId="1160774713">
    <w:abstractNumId w:val="6"/>
  </w:num>
  <w:num w:numId="5" w16cid:durableId="161506681">
    <w:abstractNumId w:val="0"/>
  </w:num>
  <w:num w:numId="6" w16cid:durableId="1680087046">
    <w:abstractNumId w:val="2"/>
  </w:num>
  <w:num w:numId="7" w16cid:durableId="113714945">
    <w:abstractNumId w:val="5"/>
  </w:num>
  <w:num w:numId="8" w16cid:durableId="1486898952">
    <w:abstractNumId w:val="4"/>
  </w:num>
  <w:num w:numId="9" w16cid:durableId="675155178">
    <w:abstractNumId w:val="7"/>
  </w:num>
  <w:num w:numId="10" w16cid:durableId="473789460">
    <w:abstractNumId w:val="6"/>
  </w:num>
  <w:num w:numId="11" w16cid:durableId="315307260">
    <w:abstractNumId w:val="6"/>
  </w:num>
  <w:num w:numId="12" w16cid:durableId="1553693052">
    <w:abstractNumId w:val="6"/>
  </w:num>
  <w:num w:numId="13" w16cid:durableId="1897275126">
    <w:abstractNumId w:val="6"/>
  </w:num>
  <w:num w:numId="14" w16cid:durableId="1671567808">
    <w:abstractNumId w:val="6"/>
  </w:num>
  <w:num w:numId="15" w16cid:durableId="713193647">
    <w:abstractNumId w:val="6"/>
  </w:num>
  <w:num w:numId="16" w16cid:durableId="1581214048">
    <w:abstractNumId w:val="6"/>
  </w:num>
  <w:num w:numId="17" w16cid:durableId="212935901">
    <w:abstractNumId w:val="6"/>
  </w:num>
  <w:num w:numId="18" w16cid:durableId="2070758661">
    <w:abstractNumId w:val="6"/>
  </w:num>
  <w:num w:numId="19" w16cid:durableId="1026566420">
    <w:abstractNumId w:val="4"/>
  </w:num>
  <w:num w:numId="20" w16cid:durableId="866143440">
    <w:abstractNumId w:val="7"/>
  </w:num>
  <w:num w:numId="21" w16cid:durableId="429469102">
    <w:abstractNumId w:val="0"/>
  </w:num>
  <w:num w:numId="22" w16cid:durableId="456991805">
    <w:abstractNumId w:val="2"/>
  </w:num>
  <w:num w:numId="23" w16cid:durableId="1750541725">
    <w:abstractNumId w:val="5"/>
  </w:num>
  <w:num w:numId="24" w16cid:durableId="294919924">
    <w:abstractNumId w:val="0"/>
  </w:num>
  <w:num w:numId="25" w16cid:durableId="29569658">
    <w:abstractNumId w:val="0"/>
  </w:num>
  <w:num w:numId="26" w16cid:durableId="531651995">
    <w:abstractNumId w:val="0"/>
  </w:num>
  <w:num w:numId="27" w16cid:durableId="11430405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3EA0"/>
    <w:rsid w:val="00070B01"/>
    <w:rsid w:val="000B46D8"/>
    <w:rsid w:val="00177A29"/>
    <w:rsid w:val="0018094F"/>
    <w:rsid w:val="002308DD"/>
    <w:rsid w:val="002A4A21"/>
    <w:rsid w:val="002B5524"/>
    <w:rsid w:val="002B72FD"/>
    <w:rsid w:val="0035724E"/>
    <w:rsid w:val="003B3222"/>
    <w:rsid w:val="003B757C"/>
    <w:rsid w:val="00424DED"/>
    <w:rsid w:val="00482A4F"/>
    <w:rsid w:val="00527398"/>
    <w:rsid w:val="00583EA0"/>
    <w:rsid w:val="00586076"/>
    <w:rsid w:val="00632123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EB1492"/>
    <w:rsid w:val="00EC143A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36DB06"/>
  <w15:docId w15:val="{73B494C4-8F94-4B44-93E8-A865CBED9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bf89de-d6de-4d1b-afa4-fb106821bf66">7VW5CD5RYXFF-280861384-6013</_dlc_DocId>
    <_dlc_DocIdUrl xmlns="58bf89de-d6de-4d1b-afa4-fb106821bf66">
      <Url>https://hoofdstad.sharepoint.com/sites/AG-SP-Verwerking/_layouts/15/DocIdRedir.aspx?ID=7VW5CD5RYXFF-280861384-6013</Url>
      <Description>7VW5CD5RYXFF-280861384-6013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947E6CCF12E54EAF212C5E6D7F1A97" ma:contentTypeVersion="8" ma:contentTypeDescription="Een nieuw document maken." ma:contentTypeScope="" ma:versionID="1c74bb2a19987ca20adcea580ba047b3">
  <xsd:schema xmlns:xsd="http://www.w3.org/2001/XMLSchema" xmlns:xs="http://www.w3.org/2001/XMLSchema" xmlns:p="http://schemas.microsoft.com/office/2006/metadata/properties" xmlns:ns2="58bf89de-d6de-4d1b-afa4-fb106821bf66" targetNamespace="http://schemas.microsoft.com/office/2006/metadata/properties" ma:root="true" ma:fieldsID="52022c2c76d15b4e50d1b4afd63a46d4" ns2:_="">
    <xsd:import namespace="58bf89de-d6de-4d1b-afa4-fb106821bf6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bf89de-d6de-4d1b-afa4-fb106821bf6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10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1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EFF4C8-83D6-4BB7-BCA0-1F2BC91690BF}">
  <ds:schemaRefs>
    <ds:schemaRef ds:uri="http://schemas.microsoft.com/office/2006/metadata/properties"/>
    <ds:schemaRef ds:uri="http://schemas.microsoft.com/office/infopath/2007/PartnerControls"/>
    <ds:schemaRef ds:uri="58bf89de-d6de-4d1b-afa4-fb106821bf66"/>
  </ds:schemaRefs>
</ds:datastoreItem>
</file>

<file path=customXml/itemProps2.xml><?xml version="1.0" encoding="utf-8"?>
<ds:datastoreItem xmlns:ds="http://schemas.openxmlformats.org/officeDocument/2006/customXml" ds:itemID="{D9205E30-981A-48B8-AEB1-CD15D97C06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bf89de-d6de-4d1b-afa4-fb106821bf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76818F-54DB-41D5-912A-BB1A3872E14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CB3A0A1-E961-44DE-9762-652815DA7E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288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Singh, Mohit</cp:lastModifiedBy>
  <cp:revision>9</cp:revision>
  <dcterms:created xsi:type="dcterms:W3CDTF">2018-08-07T10:53:00Z</dcterms:created>
  <dcterms:modified xsi:type="dcterms:W3CDTF">2026-05-21T14:56:00Z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0x0101000A947E6CCF12E54EAF212C5E6D7F1A97</vt:lpwstr>
  </property>
  <property fmtid="{D5CDD505-2E9C-101B-9397-08002B2CF9AE}" pid="3" name="_dlc_DocIdItemGuid">
    <vt:lpwstr>3e4edf10-7b13-4471-b62c-9ea98ae5c98b</vt:lpwstr>
  </property>
  <property fmtid="{D5CDD505-2E9C-101B-9397-08002B2CF9AE}" pid="4" name="TaxKeyword">
    <vt:lpwstr/>
  </property>
  <property fmtid="{D5CDD505-2E9C-101B-9397-08002B2CF9AE}" pid="5" name="TaxCatchAll">
    <vt:lpwstr/>
  </property>
  <property fmtid="{D5CDD505-2E9C-101B-9397-08002B2CF9AE}" pid="6" name="TaxKeywordTaxHTField">
    <vt:lpwstr/>
  </property>
</Properties>
</file>